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B709A" w14:textId="406BA44C" w:rsidR="003B0CC5" w:rsidRDefault="00000000" w:rsidP="0054531D">
      <w:pPr>
        <w:pStyle w:val="Ttulo"/>
        <w:rPr>
          <w:rFonts w:hint="eastAsia"/>
        </w:rPr>
      </w:pPr>
      <w:r>
        <w:t xml:space="preserve">Correo 2 · ¿Quién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trató</w:t>
      </w:r>
      <w:proofErr w:type="spellEnd"/>
      <w:r>
        <w:t xml:space="preserve"> mis </w:t>
      </w:r>
      <w:proofErr w:type="spellStart"/>
      <w:r>
        <w:t>datos</w:t>
      </w:r>
      <w:proofErr w:type="spellEnd"/>
      <w: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92"/>
      </w:tblGrid>
      <w:tr w:rsidR="003B0CC5" w14:paraId="237590EA" w14:textId="77777777">
        <w:tc>
          <w:tcPr>
            <w:tcW w:w="9792" w:type="dxa"/>
            <w:shd w:val="clear" w:color="auto" w:fill="F3F6F8"/>
          </w:tcPr>
          <w:p w14:paraId="74DB7DC9" w14:textId="77777777" w:rsidR="003B0CC5" w:rsidRDefault="00000000">
            <w:pPr>
              <w:spacing w:after="0"/>
              <w:rPr>
                <w:rFonts w:hint="eastAsia"/>
              </w:rPr>
            </w:pPr>
            <w:r>
              <w:rPr>
                <w:color w:val="66727D"/>
                <w:sz w:val="19"/>
              </w:rPr>
              <w:t>Sugerencia: úsalo como seguimiento unos 60 a 90 días después de la vinculación. Ese plazo es una recomendación práctica, no una obligación legal.</w:t>
            </w:r>
          </w:p>
        </w:tc>
      </w:tr>
    </w:tbl>
    <w:p w14:paraId="70453573" w14:textId="77777777" w:rsidR="003B0CC5" w:rsidRDefault="003B0CC5">
      <w:pPr>
        <w:spacing w:after="20"/>
        <w:rPr>
          <w:rFonts w:hint="eastAsia"/>
        </w:rPr>
      </w:pPr>
    </w:p>
    <w:p w14:paraId="2A2071D1" w14:textId="77777777" w:rsidR="003B0CC5" w:rsidRDefault="00000000">
      <w:pPr>
        <w:rPr>
          <w:rFonts w:hint="eastAsia"/>
        </w:rPr>
      </w:pPr>
      <w:r>
        <w:rPr>
          <w:b/>
        </w:rPr>
        <w:t xml:space="preserve">Para: </w:t>
      </w:r>
      <w:r w:rsidRPr="0054531D">
        <w:rPr>
          <w:highlight w:val="yellow"/>
        </w:rPr>
        <w:t>Área de Protección de Datos Personales de tu compañía</w:t>
      </w:r>
    </w:p>
    <w:p w14:paraId="39BB2E47" w14:textId="77777777" w:rsidR="003B0CC5" w:rsidRDefault="00000000">
      <w:pPr>
        <w:rPr>
          <w:rFonts w:hint="eastAsia"/>
        </w:rPr>
      </w:pPr>
      <w:r>
        <w:rPr>
          <w:b/>
        </w:rPr>
        <w:t xml:space="preserve">Asunto: </w:t>
      </w:r>
      <w:r>
        <w:t>Solicitud de información sobre tratamiento y comunicación de mis datos personales</w:t>
      </w:r>
    </w:p>
    <w:p w14:paraId="5CEB1AFB" w14:textId="77777777" w:rsidR="003B0CC5" w:rsidRDefault="00000000">
      <w:pPr>
        <w:rPr>
          <w:rFonts w:hint="eastAsia"/>
        </w:rPr>
      </w:pPr>
      <w:r>
        <w:t>Hola:</w:t>
      </w:r>
    </w:p>
    <w:p w14:paraId="4276EA12" w14:textId="77777777" w:rsidR="003B0CC5" w:rsidRDefault="00000000">
      <w:pPr>
        <w:rPr>
          <w:rFonts w:hint="eastAsia"/>
        </w:rPr>
      </w:pPr>
      <w:r>
        <w:t xml:space="preserve">Mi nombre </w:t>
      </w:r>
      <w:r w:rsidRPr="0054531D">
        <w:t xml:space="preserve">es </w:t>
      </w:r>
      <w:r w:rsidRPr="0054531D">
        <w:rPr>
          <w:highlight w:val="yellow"/>
        </w:rPr>
        <w:t>[NOMBRE COMPLETO]</w:t>
      </w:r>
      <w:r>
        <w:t xml:space="preserve"> y soy titular/usuario de la línea </w:t>
      </w:r>
      <w:r w:rsidRPr="0054531D">
        <w:rPr>
          <w:highlight w:val="yellow"/>
        </w:rPr>
        <w:t>[NÚMERO TELEFÓNICO]</w:t>
      </w:r>
      <w:r>
        <w:t>. Como seguimiento a la vinculación de identidad de mi línea, quisiera conocer si otras empresas, proveedores o terceros intervinieron en el tratamiento de mis datos personales.</w:t>
      </w:r>
    </w:p>
    <w:p w14:paraId="66FE9B0A" w14:textId="77777777" w:rsidR="003B0CC5" w:rsidRDefault="00000000">
      <w:pPr>
        <w:rPr>
          <w:rFonts w:hint="eastAsia"/>
        </w:rPr>
      </w:pPr>
      <w:r>
        <w:t>Agradecería que me indiquen:</w:t>
      </w:r>
    </w:p>
    <w:p w14:paraId="508EBB0E" w14:textId="77777777" w:rsidR="003B0CC5" w:rsidRDefault="00000000">
      <w:pPr>
        <w:pStyle w:val="Listaconvietas"/>
        <w:spacing w:after="60"/>
        <w:rPr>
          <w:rFonts w:hint="eastAsia"/>
        </w:rPr>
      </w:pPr>
      <w:r>
        <w:t>Si algún tercero, proveedor o encargado tuvo acceso o trató datos relacionados con mi vinculación.</w:t>
      </w:r>
    </w:p>
    <w:p w14:paraId="0EAADB8F" w14:textId="77777777" w:rsidR="003B0CC5" w:rsidRDefault="00000000">
      <w:pPr>
        <w:pStyle w:val="Listaconvietas"/>
        <w:spacing w:after="60"/>
        <w:rPr>
          <w:rFonts w:hint="eastAsia"/>
        </w:rPr>
      </w:pPr>
      <w:r>
        <w:t>El nombre de la empresa o entidad que intervino, cuando corresponda informarlo.</w:t>
      </w:r>
    </w:p>
    <w:p w14:paraId="4BB5BDC3" w14:textId="77777777" w:rsidR="003B0CC5" w:rsidRDefault="00000000">
      <w:pPr>
        <w:pStyle w:val="Listaconvietas"/>
        <w:spacing w:after="60"/>
        <w:rPr>
          <w:rFonts w:hint="eastAsia"/>
        </w:rPr>
      </w:pPr>
      <w:r>
        <w:t>Qué datos recibió, consultó o trató.</w:t>
      </w:r>
    </w:p>
    <w:p w14:paraId="163DC041" w14:textId="77777777" w:rsidR="003B0CC5" w:rsidRDefault="00000000">
      <w:pPr>
        <w:pStyle w:val="Listaconvietas"/>
        <w:spacing w:after="60"/>
        <w:rPr>
          <w:rFonts w:hint="eastAsia"/>
        </w:rPr>
      </w:pPr>
      <w:r>
        <w:t>Para qué finalidad se utilizaron esos datos.</w:t>
      </w:r>
    </w:p>
    <w:p w14:paraId="5A052BFE" w14:textId="77777777" w:rsidR="003B0CC5" w:rsidRDefault="00000000">
      <w:pPr>
        <w:pStyle w:val="Listaconvietas"/>
        <w:spacing w:after="60"/>
        <w:rPr>
          <w:rFonts w:hint="eastAsia"/>
        </w:rPr>
      </w:pPr>
      <w:r>
        <w:t>Si actuó por cuenta de la compañía como proveedor/encargado o si se trató de una transferencia a un tercero.</w:t>
      </w:r>
    </w:p>
    <w:p w14:paraId="137599D3" w14:textId="77777777" w:rsidR="003B0CC5" w:rsidRDefault="00000000">
      <w:pPr>
        <w:pStyle w:val="Listaconvietas"/>
        <w:spacing w:after="60"/>
        <w:rPr>
          <w:rFonts w:hint="eastAsia"/>
        </w:rPr>
      </w:pPr>
      <w:r>
        <w:t>En caso de transferencia, cuál fue el fundamento o supuesto que la permitió.</w:t>
      </w:r>
    </w:p>
    <w:p w14:paraId="219AF25F" w14:textId="77777777" w:rsidR="003B0CC5" w:rsidRDefault="00000000">
      <w:pPr>
        <w:pStyle w:val="Listaconvietas"/>
        <w:spacing w:after="60"/>
        <w:rPr>
          <w:rFonts w:hint="eastAsia"/>
        </w:rPr>
      </w:pPr>
      <w:r>
        <w:t>Si esa empresa o proveedor conserva actualmente alguno de mis datos y, en su caso, por cuánto tiempo.</w:t>
      </w:r>
    </w:p>
    <w:p w14:paraId="5050DB43" w14:textId="77777777" w:rsidR="003B0CC5" w:rsidRDefault="00000000">
      <w:pPr>
        <w:rPr>
          <w:rFonts w:hint="eastAsia"/>
        </w:rPr>
      </w:pPr>
      <w:r>
        <w:t>Si no existieron transferencias a terceros, agradecería que también me lo confirmen y que indiquen si algún proveedor o encargado participó únicamente para validar o procesar la información.</w:t>
      </w:r>
    </w:p>
    <w:p w14:paraId="48F86E62" w14:textId="77777777" w:rsidR="003B0CC5" w:rsidRDefault="00000000">
      <w:pPr>
        <w:rPr>
          <w:rFonts w:hint="eastAsia"/>
        </w:rPr>
      </w:pPr>
      <w:r>
        <w:t>Prefiero recibir la respuesta por este mismo correo. Si necesitan acreditar mi identidad, por favor indíquenme el procedimiento y canal oficial para hacerlo de forma segura.</w:t>
      </w:r>
    </w:p>
    <w:p w14:paraId="7DAF85A8" w14:textId="77777777" w:rsidR="003B0CC5" w:rsidRDefault="00000000">
      <w:pPr>
        <w:rPr>
          <w:rFonts w:hint="eastAsia"/>
        </w:rPr>
      </w:pPr>
      <w:r>
        <w:t>Gracias por su atención.</w:t>
      </w:r>
    </w:p>
    <w:p w14:paraId="51A778FD" w14:textId="77777777" w:rsidR="003B0CC5" w:rsidRDefault="00000000">
      <w:pPr>
        <w:rPr>
          <w:rFonts w:hint="eastAsia"/>
        </w:rPr>
      </w:pPr>
      <w:r>
        <w:t>Saludos,</w:t>
      </w:r>
    </w:p>
    <w:p w14:paraId="20D95E99" w14:textId="77777777" w:rsidR="003B0CC5" w:rsidRDefault="00000000">
      <w:pPr>
        <w:rPr>
          <w:rFonts w:hint="eastAsia"/>
        </w:rPr>
      </w:pPr>
      <w:r>
        <w:rPr>
          <w:b/>
        </w:rPr>
        <w:t xml:space="preserve">Nombre: </w:t>
      </w:r>
      <w:r w:rsidRPr="0054531D">
        <w:rPr>
          <w:highlight w:val="yellow"/>
        </w:rPr>
        <w:t>[NOMBRE COMPLETO]</w:t>
      </w:r>
    </w:p>
    <w:p w14:paraId="4E0EE182" w14:textId="77777777" w:rsidR="003B0CC5" w:rsidRDefault="00000000">
      <w:pPr>
        <w:rPr>
          <w:rFonts w:hint="eastAsia"/>
        </w:rPr>
      </w:pPr>
      <w:r>
        <w:rPr>
          <w:b/>
        </w:rPr>
        <w:t xml:space="preserve">Línea: </w:t>
      </w:r>
      <w:r w:rsidRPr="0054531D">
        <w:rPr>
          <w:highlight w:val="yellow"/>
        </w:rPr>
        <w:t>[NÚMERO TELEFÓNICO]</w:t>
      </w:r>
    </w:p>
    <w:p w14:paraId="2BEE0E78" w14:textId="77777777" w:rsidR="003B0CC5" w:rsidRDefault="00000000">
      <w:pPr>
        <w:rPr>
          <w:rFonts w:hint="eastAsia"/>
        </w:rPr>
      </w:pPr>
      <w:r>
        <w:rPr>
          <w:b/>
        </w:rPr>
        <w:t xml:space="preserve">Correo: </w:t>
      </w:r>
      <w:r w:rsidRPr="0054531D">
        <w:rPr>
          <w:highlight w:val="yellow"/>
        </w:rPr>
        <w:t>[CORREO]</w:t>
      </w:r>
    </w:p>
    <w:sectPr w:rsidR="003B0CC5" w:rsidSect="00034616">
      <w:pgSz w:w="12240" w:h="15840"/>
      <w:pgMar w:top="1080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0692101">
    <w:abstractNumId w:val="8"/>
  </w:num>
  <w:num w:numId="2" w16cid:durableId="903491838">
    <w:abstractNumId w:val="6"/>
  </w:num>
  <w:num w:numId="3" w16cid:durableId="1688751135">
    <w:abstractNumId w:val="5"/>
  </w:num>
  <w:num w:numId="4" w16cid:durableId="188491473">
    <w:abstractNumId w:val="4"/>
  </w:num>
  <w:num w:numId="5" w16cid:durableId="1373070594">
    <w:abstractNumId w:val="7"/>
  </w:num>
  <w:num w:numId="6" w16cid:durableId="1847935155">
    <w:abstractNumId w:val="3"/>
  </w:num>
  <w:num w:numId="7" w16cid:durableId="596913826">
    <w:abstractNumId w:val="2"/>
  </w:num>
  <w:num w:numId="8" w16cid:durableId="795418212">
    <w:abstractNumId w:val="1"/>
  </w:num>
  <w:num w:numId="9" w16cid:durableId="725377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10F75"/>
    <w:rsid w:val="00326F90"/>
    <w:rsid w:val="003B0CC5"/>
    <w:rsid w:val="0054531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FB194A4"/>
  <w14:defaultImageDpi w14:val="300"/>
  <w15:docId w15:val="{EC499ED0-3040-4165-9580-2BF1B72A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color w:val="1F2933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B5D84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4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 Char</cp:lastModifiedBy>
  <cp:revision>2</cp:revision>
  <dcterms:created xsi:type="dcterms:W3CDTF">2026-08-27T20:02:00Z</dcterms:created>
  <dcterms:modified xsi:type="dcterms:W3CDTF">2026-08-27T20:02:00Z</dcterms:modified>
  <cp:category/>
</cp:coreProperties>
</file>