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FF3B0" w14:textId="140CEE34" w:rsidR="00CC0396" w:rsidRDefault="00000000" w:rsidP="00A44663">
      <w:pPr>
        <w:pStyle w:val="Ttulo"/>
        <w:rPr>
          <w:rFonts w:hint="eastAsia"/>
        </w:rPr>
      </w:pPr>
      <w:r>
        <w:t>Correo 1 · ¿Qué datos conservaron de mi registro?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792"/>
      </w:tblGrid>
      <w:tr w:rsidR="00CC0396" w14:paraId="6A43DC76" w14:textId="77777777">
        <w:tc>
          <w:tcPr>
            <w:tcW w:w="9792" w:type="dxa"/>
            <w:shd w:val="clear" w:color="auto" w:fill="F3F6F8"/>
          </w:tcPr>
          <w:p w14:paraId="6C14851F" w14:textId="77777777" w:rsidR="00CC0396" w:rsidRDefault="00000000">
            <w:pPr>
              <w:spacing w:after="0"/>
              <w:rPr>
                <w:rFonts w:hint="eastAsia"/>
              </w:rPr>
            </w:pPr>
            <w:r>
              <w:rPr>
                <w:color w:val="66727D"/>
                <w:sz w:val="19"/>
              </w:rPr>
              <w:t>Sugerencia: envíalo entre 24 y 72 horas después de recibir la confirmación o folio de registro. Completa los campos entre corchetes.</w:t>
            </w:r>
          </w:p>
        </w:tc>
      </w:tr>
    </w:tbl>
    <w:p w14:paraId="486D91C7" w14:textId="77777777" w:rsidR="00CC0396" w:rsidRDefault="00CC0396">
      <w:pPr>
        <w:spacing w:after="20"/>
        <w:rPr>
          <w:rFonts w:hint="eastAsia"/>
        </w:rPr>
      </w:pPr>
    </w:p>
    <w:p w14:paraId="2E7E6340" w14:textId="13390D71" w:rsidR="00CC0396" w:rsidRDefault="00000000">
      <w:pPr>
        <w:rPr>
          <w:rFonts w:hint="eastAsia"/>
        </w:rPr>
      </w:pPr>
      <w:r>
        <w:rPr>
          <w:b/>
        </w:rPr>
        <w:t xml:space="preserve">Para: </w:t>
      </w:r>
      <w:r w:rsidRPr="00A44663">
        <w:rPr>
          <w:highlight w:val="yellow"/>
        </w:rPr>
        <w:t>Área de Protección de Datos Personales de tu compañía</w:t>
      </w:r>
      <w:r w:rsidR="00A44663">
        <w:t xml:space="preserve"> (Correo dependiendo la compañía) </w:t>
      </w:r>
    </w:p>
    <w:p w14:paraId="41B24D91" w14:textId="77777777" w:rsidR="00CC0396" w:rsidRDefault="00000000">
      <w:pPr>
        <w:rPr>
          <w:rFonts w:hint="eastAsia"/>
        </w:rPr>
      </w:pPr>
      <w:r>
        <w:rPr>
          <w:b/>
        </w:rPr>
        <w:t xml:space="preserve">Asunto: </w:t>
      </w:r>
      <w:r>
        <w:t>Solicitud de acceso a datos personales por vinculación de línea telefónica</w:t>
      </w:r>
    </w:p>
    <w:p w14:paraId="705679CE" w14:textId="77777777" w:rsidR="00CC0396" w:rsidRPr="00A44663" w:rsidRDefault="00000000">
      <w:pPr>
        <w:rPr>
          <w:rFonts w:hint="eastAsia"/>
        </w:rPr>
      </w:pPr>
      <w:r w:rsidRPr="00A44663">
        <w:t>Hola:</w:t>
      </w:r>
    </w:p>
    <w:p w14:paraId="408BD4A3" w14:textId="77777777" w:rsidR="00CC0396" w:rsidRPr="00A44663" w:rsidRDefault="00000000">
      <w:pPr>
        <w:rPr>
          <w:rFonts w:hint="eastAsia"/>
        </w:rPr>
      </w:pPr>
      <w:r w:rsidRPr="00A44663">
        <w:t xml:space="preserve">Mi nombre es </w:t>
      </w:r>
      <w:r w:rsidRPr="00A44663">
        <w:rPr>
          <w:highlight w:val="yellow"/>
        </w:rPr>
        <w:t>[NOMBRE COMPLETO]</w:t>
      </w:r>
      <w:r w:rsidRPr="00A44663">
        <w:t xml:space="preserve"> y soy titular/usuario de la línea </w:t>
      </w:r>
      <w:r w:rsidRPr="00A44663">
        <w:rPr>
          <w:highlight w:val="yellow"/>
        </w:rPr>
        <w:t>[NÚMERO TELEFÓNICO]</w:t>
      </w:r>
      <w:r w:rsidRPr="00A44663">
        <w:t>. Recientemente realicé la vinculación de identidad de esta línea.</w:t>
      </w:r>
    </w:p>
    <w:p w14:paraId="4F695458" w14:textId="77777777" w:rsidR="00CC0396" w:rsidRPr="00A44663" w:rsidRDefault="00000000">
      <w:pPr>
        <w:rPr>
          <w:rFonts w:hint="eastAsia"/>
        </w:rPr>
      </w:pPr>
      <w:r w:rsidRPr="00A44663">
        <w:t>Quisiera ejercer mi derecho de acceso a datos personales para conocer qué información relacionada con ese proceso conserva actualmente la compañía.</w:t>
      </w:r>
    </w:p>
    <w:p w14:paraId="16D599B9" w14:textId="77777777" w:rsidR="00CC0396" w:rsidRPr="00A44663" w:rsidRDefault="00000000">
      <w:pPr>
        <w:rPr>
          <w:rFonts w:hint="eastAsia"/>
        </w:rPr>
      </w:pPr>
      <w:r w:rsidRPr="00A44663">
        <w:t>Agradecería que me indiquen:</w:t>
      </w:r>
    </w:p>
    <w:p w14:paraId="1B771B50" w14:textId="77777777" w:rsidR="00CC0396" w:rsidRPr="00A44663" w:rsidRDefault="00000000">
      <w:pPr>
        <w:pStyle w:val="Listaconvietas"/>
        <w:spacing w:after="60"/>
        <w:rPr>
          <w:rFonts w:hint="eastAsia"/>
        </w:rPr>
      </w:pPr>
      <w:r w:rsidRPr="00A44663">
        <w:t>Qué datos personales conservan actualmente de mi vinculación.</w:t>
      </w:r>
    </w:p>
    <w:p w14:paraId="435F7C04" w14:textId="77777777" w:rsidR="00CC0396" w:rsidRPr="00A44663" w:rsidRDefault="00000000">
      <w:pPr>
        <w:pStyle w:val="Listaconvietas"/>
        <w:spacing w:after="60"/>
        <w:rPr>
          <w:rFonts w:hint="eastAsia"/>
        </w:rPr>
      </w:pPr>
      <w:r w:rsidRPr="00A44663">
        <w:t>Para qué se conserva cada dato y cuál fue la fuente utilizada para validar mi identidad.</w:t>
      </w:r>
    </w:p>
    <w:p w14:paraId="412588E2" w14:textId="77777777" w:rsidR="00CC0396" w:rsidRPr="00A44663" w:rsidRDefault="00000000">
      <w:pPr>
        <w:pStyle w:val="Listaconvietas"/>
        <w:spacing w:after="60"/>
        <w:rPr>
          <w:rFonts w:hint="eastAsia"/>
        </w:rPr>
      </w:pPr>
      <w:r w:rsidRPr="00A44663">
        <w:t>El folio, fecha y hora asociados a la vinculación, si forman parte del registro.</w:t>
      </w:r>
    </w:p>
    <w:p w14:paraId="5801215D" w14:textId="77777777" w:rsidR="00CC0396" w:rsidRPr="00A44663" w:rsidRDefault="00000000">
      <w:pPr>
        <w:pStyle w:val="Listaconvietas"/>
        <w:spacing w:after="60"/>
        <w:rPr>
          <w:rFonts w:hint="eastAsia"/>
        </w:rPr>
      </w:pPr>
      <w:r w:rsidRPr="00A44663">
        <w:t>Si actualmente conservan fotografía de mi rostro, datos biométricos o copia/imagen de mi identificación oficial.</w:t>
      </w:r>
    </w:p>
    <w:p w14:paraId="3E69CFC4" w14:textId="77777777" w:rsidR="00CC0396" w:rsidRPr="00A44663" w:rsidRDefault="00000000">
      <w:pPr>
        <w:rPr>
          <w:rFonts w:hint="eastAsia"/>
        </w:rPr>
      </w:pPr>
      <w:r w:rsidRPr="00A44663">
        <w:t>En caso de que la fotografía, los datos biométricos o la copia de mi identificación hayan sido utilizados únicamente para validar mi identidad, solicito me confirmen si fueron eliminados o suprimidos al terminar el proceso.</w:t>
      </w:r>
    </w:p>
    <w:p w14:paraId="7C546A04" w14:textId="77777777" w:rsidR="00CC0396" w:rsidRPr="00A44663" w:rsidRDefault="00000000">
      <w:pPr>
        <w:rPr>
          <w:rFonts w:hint="eastAsia"/>
        </w:rPr>
      </w:pPr>
      <w:r w:rsidRPr="00A44663">
        <w:t>Si alguno de esos elementos continúa almacenado, agradecería que me expliquen qué conservan, para qué, con qué fundamento y por cuánto tiempo.</w:t>
      </w:r>
    </w:p>
    <w:p w14:paraId="4D741729" w14:textId="77777777" w:rsidR="00CC0396" w:rsidRPr="00A44663" w:rsidRDefault="00000000">
      <w:pPr>
        <w:rPr>
          <w:rFonts w:hint="eastAsia"/>
        </w:rPr>
      </w:pPr>
      <w:r w:rsidRPr="00A44663">
        <w:t>Prefiero recibir la respuesta por este mismo correo. Si necesitan acreditar mi identidad, por favor indíquenme el procedimiento y canal oficial para hacerlo de forma segura.</w:t>
      </w:r>
    </w:p>
    <w:p w14:paraId="79A95589" w14:textId="77777777" w:rsidR="00CC0396" w:rsidRPr="00A44663" w:rsidRDefault="00000000">
      <w:pPr>
        <w:rPr>
          <w:rFonts w:hint="eastAsia"/>
        </w:rPr>
      </w:pPr>
      <w:r w:rsidRPr="00A44663">
        <w:t>Gracias por su atención.</w:t>
      </w:r>
    </w:p>
    <w:p w14:paraId="70435A35" w14:textId="77777777" w:rsidR="00CC0396" w:rsidRPr="00A44663" w:rsidRDefault="00000000">
      <w:pPr>
        <w:rPr>
          <w:rFonts w:hint="eastAsia"/>
        </w:rPr>
      </w:pPr>
      <w:r w:rsidRPr="00A44663">
        <w:t>Saludos,</w:t>
      </w:r>
    </w:p>
    <w:p w14:paraId="62E8A3C1" w14:textId="77777777" w:rsidR="00CC0396" w:rsidRPr="00A44663" w:rsidRDefault="00000000">
      <w:pPr>
        <w:rPr>
          <w:rFonts w:hint="eastAsia"/>
        </w:rPr>
      </w:pPr>
      <w:r w:rsidRPr="00A44663">
        <w:rPr>
          <w:b/>
        </w:rPr>
        <w:t xml:space="preserve">Nombre: </w:t>
      </w:r>
      <w:r w:rsidRPr="00A44663">
        <w:rPr>
          <w:highlight w:val="yellow"/>
        </w:rPr>
        <w:t>[NOMBRE COMPLETO]</w:t>
      </w:r>
    </w:p>
    <w:p w14:paraId="11DF10BD" w14:textId="77777777" w:rsidR="00CC0396" w:rsidRPr="00A44663" w:rsidRDefault="00000000">
      <w:pPr>
        <w:rPr>
          <w:rFonts w:hint="eastAsia"/>
        </w:rPr>
      </w:pPr>
      <w:r w:rsidRPr="00A44663">
        <w:rPr>
          <w:b/>
        </w:rPr>
        <w:t xml:space="preserve">Línea: </w:t>
      </w:r>
      <w:r w:rsidRPr="00A44663">
        <w:rPr>
          <w:highlight w:val="yellow"/>
        </w:rPr>
        <w:t>[NÚMERO TELEFÓNICO]</w:t>
      </w:r>
    </w:p>
    <w:p w14:paraId="3591CC2C" w14:textId="77777777" w:rsidR="00CC0396" w:rsidRDefault="00000000">
      <w:pPr>
        <w:rPr>
          <w:rFonts w:hint="eastAsia"/>
        </w:rPr>
      </w:pPr>
      <w:r w:rsidRPr="00A44663">
        <w:rPr>
          <w:b/>
        </w:rPr>
        <w:t xml:space="preserve">Correo: </w:t>
      </w:r>
      <w:r w:rsidRPr="00A44663">
        <w:rPr>
          <w:highlight w:val="yellow"/>
        </w:rPr>
        <w:t>[CORREO]</w:t>
      </w:r>
    </w:p>
    <w:sectPr w:rsidR="00CC0396" w:rsidSect="00034616">
      <w:pgSz w:w="12240" w:h="15840"/>
      <w:pgMar w:top="1080" w:right="1224" w:bottom="1008" w:left="12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13469560">
    <w:abstractNumId w:val="8"/>
  </w:num>
  <w:num w:numId="2" w16cid:durableId="828591348">
    <w:abstractNumId w:val="6"/>
  </w:num>
  <w:num w:numId="3" w16cid:durableId="1152600337">
    <w:abstractNumId w:val="5"/>
  </w:num>
  <w:num w:numId="4" w16cid:durableId="1160384966">
    <w:abstractNumId w:val="4"/>
  </w:num>
  <w:num w:numId="5" w16cid:durableId="1446390291">
    <w:abstractNumId w:val="7"/>
  </w:num>
  <w:num w:numId="6" w16cid:durableId="2142721211">
    <w:abstractNumId w:val="3"/>
  </w:num>
  <w:num w:numId="7" w16cid:durableId="409469114">
    <w:abstractNumId w:val="2"/>
  </w:num>
  <w:num w:numId="8" w16cid:durableId="2065837424">
    <w:abstractNumId w:val="1"/>
  </w:num>
  <w:num w:numId="9" w16cid:durableId="472790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B5BE6"/>
    <w:rsid w:val="0029639D"/>
    <w:rsid w:val="00326F90"/>
    <w:rsid w:val="00A44663"/>
    <w:rsid w:val="00AA1D8D"/>
    <w:rsid w:val="00B47730"/>
    <w:rsid w:val="00CB0664"/>
    <w:rsid w:val="00CC039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7748D20"/>
  <w14:defaultImageDpi w14:val="300"/>
  <w15:docId w15:val="{2E539B22-0241-4397-ACEC-DC2942560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40" w:line="259" w:lineRule="auto"/>
    </w:pPr>
    <w:rPr>
      <w:rFonts w:ascii="Aptos" w:hAnsi="Aptos"/>
      <w:color w:val="1F2933"/>
      <w:lang w:val="es-US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2B5D84"/>
      <w:sz w:val="24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b/>
      <w:spacing w:val="5"/>
      <w:kern w:val="28"/>
      <w:sz w:val="4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259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Ar Char</cp:lastModifiedBy>
  <cp:revision>2</cp:revision>
  <dcterms:created xsi:type="dcterms:W3CDTF">2026-08-27T20:00:00Z</dcterms:created>
  <dcterms:modified xsi:type="dcterms:W3CDTF">2026-08-27T20:00:00Z</dcterms:modified>
  <cp:category/>
</cp:coreProperties>
</file>